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394829" name="95f95d1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093673" name="95f95d10-efb2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8653040" name="cfcf93b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6156564" name="cfcf93b0-efb2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6446594" name="f94dad8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492836" name="f94dad80-efb2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145768" name="423b31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508120" name="423b31a0-efb5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5121262" name="8d36720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851528" name="8d367200-efb5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/ Wohnzimmer / Gang / Treppenhaus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4044073" name="d9cee7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011213" name="d9cee7a0-efb5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889108" name="d470eef0-efb7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201685" name="d470eef0-efb7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7250987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6496216" name="30e73330-efb6-11f0-8368-8b84d15dbbc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Deckputz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3332801" name="43992d4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58252" name="43992d40-efb0-11f0-8368-8b84d15dbbc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Grundputz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9679779" name="7a7536b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86450" name="7a7536b0-efb0-11f0-8368-8b84d15dbbc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3589373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269658" name="e288e3f0-efb0-11f0-8368-8b84d15dbb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1791945" name="47e56070-efb1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681184" name="47e56070-efb1-11f0-8368-8b84d15dbbc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6637084" name="f3bfa750-efb8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5512837" name="f3bfa750-efb8-11f0-8368-8b84d15dbbc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